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3879196" name="019d717b-0d5e-7954-8bfe-a0df4588e2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7282512" name="019d717b-0d5e-7954-8bfe-a0df4588e2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4796362" name="019d717d-8cf1-77f7-a184-431b479d2d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665206" name="019d717d-8cf1-77f7-a184-431b479d2d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7477769" name="019d7184-15e2-7222-90eb-6ca7a6f2c7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092617" name="019d7184-15e2-7222-90eb-6ca7a6f2c70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333466" name="019d7199-31ef-7805-a238-b10ddfd102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033130" name="019d7199-31ef-7805-a238-b10ddfd102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1006522" name="019d717e-8502-7afd-ab12-676a24ed58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214506" name="019d717e-8502-7afd-ab12-676a24ed58f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EG/UG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7405800" name="019d7197-93bf-72c0-a515-e5d983e817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5043271" name="019d7197-93bf-72c0-a515-e5d983e8178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4479700" name="019d719c-ea64-752b-8581-411aa4de20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292384" name="019d719c-ea64-752b-8581-411aa4de20c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alle 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50523281" name="019d717f-bc5e-767b-91e4-5335862f4c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250205" name="019d717f-bc5e-767b-91e4-5335862f4c1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OG/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0363321" name="019d7181-4578-7281-9ad7-fd05753137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4395314" name="019d7181-4578-7281-9ad7-fd05753137c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0931037" name="019d7182-6453-7994-b101-6efd57f15e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112832" name="019d7182-6453-7994-b101-6efd57f15e9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4686507" name="019d7195-8011-715e-a6ae-706438ee5b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4182458" name="019d7195-8011-715e-a6ae-706438ee5b2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7212013" name="019d7189-7e3e-768c-85ae-22ad327976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942928" name="019d7189-7e3e-768c-85ae-22ad3279769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0951944" name="019d7193-a3fe-7e38-8f49-d684d0fa45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392961" name="019d7193-a3fe-7e38-8f49-d684d0fa459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0017489" name="019d719b-a4a2-700d-9bec-0eabdd9978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0773027" name="019d719b-a4a2-700d-9bec-0eabdd99785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4839347" name="019d719c-472c-7627-b7ae-32f353f4bc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6904758" name="019d719c-472c-7627-b7ae-32f353f4bc9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</w:tc>
        <w:tc>
          <w:p>
            <w:pPr>
              <w:spacing w:before="0" w:after="0" w:line="240" w:lineRule="auto"/>
            </w:pPr>
            <w:r>
              <w:t>Chemineé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344502" name="019d71a4-09d3-7510-bc65-31bf6a97ff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086417" name="019d71a4-09d3-7510-bc65-31bf6a97ffe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